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Session 3.1 – Dataset Planning</w:t>
      </w:r>
    </w:p>
    <w:p>
      <w:r>
        <w:t>In this activity, you will plan the dataset that will be used to train your AI model. You will define categories, estimate the number of images, and reflect on the challenges of organizing data.</w:t>
      </w:r>
    </w:p>
    <w:p>
      <w:r>
        <w:t>Instructions: Decide on the categories for your dataset and how many images you will collect for each. Use the table below to organize your plan.</w:t>
      </w:r>
    </w:p>
    <w:p>
      <w:pPr>
        <w:pStyle w:val="Heading2"/>
      </w:pPr>
      <w:r>
        <w:t>Dataset Planning Table</w:t>
      </w:r>
    </w:p>
    <w:tbl>
      <w:tblPr>
        <w:tblStyle w:val="TableGrid"/>
        <w:tblW w:type="auto" w:w="0"/>
        <w:tblLook w:firstColumn="1" w:firstRow="1" w:lastColumn="0" w:lastRow="0" w:noHBand="0" w:noVBand="1" w:val="04A0"/>
      </w:tblPr>
      <w:tblGrid>
        <w:gridCol w:w="4320"/>
        <w:gridCol w:w="4320"/>
      </w:tblGrid>
      <w:tr>
        <w:tc>
          <w:tcPr>
            <w:tcW w:type="dxa" w:w="4320"/>
          </w:tcPr>
          <w:p>
            <w:r>
              <w:t>Category Name</w:t>
            </w:r>
          </w:p>
        </w:tc>
        <w:tc>
          <w:tcPr>
            <w:tcW w:type="dxa" w:w="4320"/>
          </w:tcPr>
          <w:p>
            <w:r>
              <w:t>Number of Images</w:t>
            </w:r>
          </w:p>
        </w:tc>
      </w:tr>
      <w:tr>
        <w:tc>
          <w:tcPr>
            <w:tcW w:type="dxa" w:w="4320"/>
          </w:tcPr>
          <w:p>
            <w:r/>
          </w:p>
        </w:tc>
        <w:tc>
          <w:tcPr>
            <w:tcW w:type="dxa" w:w="4320"/>
          </w:tcPr>
          <w:p>
            <w:r/>
          </w:p>
        </w:tc>
      </w:tr>
      <w:tr>
        <w:tc>
          <w:tcPr>
            <w:tcW w:type="dxa" w:w="4320"/>
          </w:tcPr>
          <w:p>
            <w:r/>
          </w:p>
        </w:tc>
        <w:tc>
          <w:tcPr>
            <w:tcW w:type="dxa" w:w="4320"/>
          </w:tcPr>
          <w:p>
            <w:r/>
          </w:p>
        </w:tc>
      </w:tr>
      <w:tr>
        <w:tc>
          <w:tcPr>
            <w:tcW w:type="dxa" w:w="4320"/>
          </w:tcPr>
          <w:p>
            <w:r/>
          </w:p>
        </w:tc>
        <w:tc>
          <w:tcPr>
            <w:tcW w:type="dxa" w:w="4320"/>
          </w:tcPr>
          <w:p>
            <w:r/>
          </w:p>
        </w:tc>
      </w:tr>
      <w:tr>
        <w:tc>
          <w:tcPr>
            <w:tcW w:type="dxa" w:w="4320"/>
          </w:tcPr>
          <w:p>
            <w:r/>
          </w:p>
        </w:tc>
        <w:tc>
          <w:tcPr>
            <w:tcW w:type="dxa" w:w="4320"/>
          </w:tcPr>
          <w:p>
            <w:r/>
          </w:p>
        </w:tc>
      </w:tr>
      <w:tr>
        <w:tc>
          <w:tcPr>
            <w:tcW w:type="dxa" w:w="4320"/>
          </w:tcPr>
          <w:p>
            <w:r/>
          </w:p>
        </w:tc>
        <w:tc>
          <w:tcPr>
            <w:tcW w:type="dxa" w:w="4320"/>
          </w:tcPr>
          <w:p>
            <w:r/>
          </w:p>
        </w:tc>
      </w:tr>
      <w:tr>
        <w:tc>
          <w:tcPr>
            <w:tcW w:type="dxa" w:w="4320"/>
          </w:tcPr>
          <w:p>
            <w:r/>
          </w:p>
        </w:tc>
        <w:tc>
          <w:tcPr>
            <w:tcW w:type="dxa" w:w="4320"/>
          </w:tcPr>
          <w:p>
            <w:r/>
          </w:p>
        </w:tc>
      </w:tr>
    </w:tbl>
    <w:p>
      <w:pPr>
        <w:pStyle w:val="Heading2"/>
      </w:pPr>
      <w:r>
        <w:t>Reflection Questions</w:t>
      </w:r>
    </w:p>
    <w:p>
      <w:r>
        <w:t>1. What challenges did you face when selecting and categorizing images?</w:t>
      </w:r>
    </w:p>
    <w:p>
      <w:r>
        <w:t>________________________________________________________________________________</w:t>
      </w:r>
    </w:p>
    <w:p>
      <w:r>
        <w:t>2. How did you decide which images belong to each category?</w:t>
      </w:r>
    </w:p>
    <w:p>
      <w:r>
        <w:t>________________________________________________________________________________</w:t>
      </w:r>
    </w:p>
    <w:p>
      <w:r>
        <w:t>3. What strategies can help improve the quality of your dataset?</w:t>
      </w:r>
    </w:p>
    <w:p>
      <w:r>
        <w:t>________________________________________________________________________________</w:t>
      </w:r>
    </w:p>
    <w:p>
      <w:pPr>
        <w:pStyle w:val="Heading2"/>
      </w:pPr>
      <w:r>
        <w:t>Notes</w:t>
      </w:r>
    </w:p>
    <w:p>
      <w:r>
        <w:t>Use this space to write down any thoughts or observations during the activity.</w:t>
      </w:r>
    </w:p>
    <w:p>
      <w:r>
        <w:t>________________________________________________________________________________</w:t>
      </w:r>
    </w:p>
    <w:p>
      <w:r>
        <w:t>________________________________________________________________________________</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