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DE3C6" w14:textId="77777777" w:rsidR="008A2230" w:rsidRDefault="00000000">
      <w:pPr>
        <w:pStyle w:val="Ttulo1"/>
      </w:pPr>
      <w:r>
        <w:t>Session 3.2 – AI Results Analysis</w:t>
      </w:r>
    </w:p>
    <w:p w14:paraId="0AF820D0" w14:textId="77777777" w:rsidR="008A2230" w:rsidRDefault="00000000">
      <w:r>
        <w:t>In this activity, you will test your AI model and analyze its performance. You will record predictions, compare them with expected results, and reflect on accuracy and errors.</w:t>
      </w:r>
    </w:p>
    <w:p w14:paraId="6C0F8508" w14:textId="77777777" w:rsidR="008A2230" w:rsidRDefault="00000000">
      <w:r>
        <w:t>Instructions: Use the table below to record the results of your AI model. After testing, calculate the accuracy and draw a graph to visualize the relationship between the number of training images and the model's accuracy.</w:t>
      </w:r>
    </w:p>
    <w:p w14:paraId="2A6F69F6" w14:textId="77777777" w:rsidR="008A2230" w:rsidRDefault="00000000">
      <w:pPr>
        <w:pStyle w:val="Ttulo2"/>
      </w:pPr>
      <w:r>
        <w:t>AI Test Results Table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747"/>
        <w:gridCol w:w="1833"/>
        <w:gridCol w:w="1868"/>
        <w:gridCol w:w="1835"/>
        <w:gridCol w:w="1573"/>
      </w:tblGrid>
      <w:tr w:rsidR="00B51CD9" w14:paraId="4C7E4B51" w14:textId="5CF8BB49" w:rsidTr="00B51CD9">
        <w:tc>
          <w:tcPr>
            <w:tcW w:w="1747" w:type="dxa"/>
          </w:tcPr>
          <w:p w14:paraId="0F40C522" w14:textId="3D8E44BA" w:rsidR="00B51CD9" w:rsidRDefault="00B51CD9">
            <w:r>
              <w:t xml:space="preserve">Test Image </w:t>
            </w:r>
            <w:r>
              <w:br/>
              <w:t>File name</w:t>
            </w:r>
          </w:p>
        </w:tc>
        <w:tc>
          <w:tcPr>
            <w:tcW w:w="1833" w:type="dxa"/>
          </w:tcPr>
          <w:p w14:paraId="42D756C2" w14:textId="19B8777F" w:rsidR="00B51CD9" w:rsidRDefault="00B51CD9">
            <w:r>
              <w:t>What did you expect? (Correct label)</w:t>
            </w:r>
          </w:p>
        </w:tc>
        <w:tc>
          <w:tcPr>
            <w:tcW w:w="1868" w:type="dxa"/>
          </w:tcPr>
          <w:p w14:paraId="5A282D29" w14:textId="77777777" w:rsidR="00B51CD9" w:rsidRDefault="00B51CD9">
            <w:r>
              <w:t>AI Prediction</w:t>
            </w:r>
          </w:p>
        </w:tc>
        <w:tc>
          <w:tcPr>
            <w:tcW w:w="1835" w:type="dxa"/>
          </w:tcPr>
          <w:p w14:paraId="5259722F" w14:textId="5EB4F9ED" w:rsidR="00B51CD9" w:rsidRDefault="00B51CD9">
            <w:r>
              <w:t>Was AI correct? (Yes/No)</w:t>
            </w:r>
          </w:p>
        </w:tc>
        <w:tc>
          <w:tcPr>
            <w:tcW w:w="1573" w:type="dxa"/>
          </w:tcPr>
          <w:p w14:paraId="4D35B8AF" w14:textId="6ABD2961" w:rsidR="00B51CD9" w:rsidRDefault="00B51CD9">
            <w:r>
              <w:t xml:space="preserve">Why </w:t>
            </w:r>
            <w:proofErr w:type="spellStart"/>
            <w:r>
              <w:t>to</w:t>
            </w:r>
            <w:proofErr w:type="spellEnd"/>
            <w:r>
              <w:t xml:space="preserve"> you think it </w:t>
            </w:r>
            <w:proofErr w:type="spellStart"/>
            <w:r>
              <w:t>fot</w:t>
            </w:r>
            <w:proofErr w:type="spellEnd"/>
            <w:r>
              <w:t xml:space="preserve"> it right or wrong?</w:t>
            </w:r>
          </w:p>
        </w:tc>
      </w:tr>
      <w:tr w:rsidR="00B51CD9" w14:paraId="6A1E5020" w14:textId="20FAF143" w:rsidTr="00B51CD9">
        <w:tc>
          <w:tcPr>
            <w:tcW w:w="1747" w:type="dxa"/>
          </w:tcPr>
          <w:p w14:paraId="241C3EE4" w14:textId="77777777" w:rsidR="00B51CD9" w:rsidRDefault="00B51CD9"/>
        </w:tc>
        <w:tc>
          <w:tcPr>
            <w:tcW w:w="1833" w:type="dxa"/>
          </w:tcPr>
          <w:p w14:paraId="6AA569D9" w14:textId="77777777" w:rsidR="00B51CD9" w:rsidRDefault="00B51CD9"/>
        </w:tc>
        <w:tc>
          <w:tcPr>
            <w:tcW w:w="1868" w:type="dxa"/>
          </w:tcPr>
          <w:p w14:paraId="66DA8C70" w14:textId="77777777" w:rsidR="00B51CD9" w:rsidRDefault="00B51CD9"/>
        </w:tc>
        <w:tc>
          <w:tcPr>
            <w:tcW w:w="1835" w:type="dxa"/>
          </w:tcPr>
          <w:p w14:paraId="694A8006" w14:textId="77777777" w:rsidR="00B51CD9" w:rsidRDefault="00B51CD9"/>
        </w:tc>
        <w:tc>
          <w:tcPr>
            <w:tcW w:w="1573" w:type="dxa"/>
          </w:tcPr>
          <w:p w14:paraId="56064917" w14:textId="77777777" w:rsidR="00B51CD9" w:rsidRDefault="00B51CD9"/>
        </w:tc>
      </w:tr>
      <w:tr w:rsidR="00B51CD9" w14:paraId="68ABF663" w14:textId="4A2EE892" w:rsidTr="00B51CD9">
        <w:tc>
          <w:tcPr>
            <w:tcW w:w="1747" w:type="dxa"/>
          </w:tcPr>
          <w:p w14:paraId="27F4D5AF" w14:textId="77777777" w:rsidR="00B51CD9" w:rsidRDefault="00B51CD9"/>
        </w:tc>
        <w:tc>
          <w:tcPr>
            <w:tcW w:w="1833" w:type="dxa"/>
          </w:tcPr>
          <w:p w14:paraId="76B6704A" w14:textId="77777777" w:rsidR="00B51CD9" w:rsidRDefault="00B51CD9"/>
        </w:tc>
        <w:tc>
          <w:tcPr>
            <w:tcW w:w="1868" w:type="dxa"/>
          </w:tcPr>
          <w:p w14:paraId="4FFEBF4B" w14:textId="77777777" w:rsidR="00B51CD9" w:rsidRDefault="00B51CD9"/>
        </w:tc>
        <w:tc>
          <w:tcPr>
            <w:tcW w:w="1835" w:type="dxa"/>
          </w:tcPr>
          <w:p w14:paraId="7AFD7630" w14:textId="77777777" w:rsidR="00B51CD9" w:rsidRDefault="00B51CD9"/>
        </w:tc>
        <w:tc>
          <w:tcPr>
            <w:tcW w:w="1573" w:type="dxa"/>
          </w:tcPr>
          <w:p w14:paraId="049D147D" w14:textId="77777777" w:rsidR="00B51CD9" w:rsidRDefault="00B51CD9"/>
        </w:tc>
      </w:tr>
      <w:tr w:rsidR="00B51CD9" w14:paraId="243E7B1A" w14:textId="1927C505" w:rsidTr="00B51CD9">
        <w:tc>
          <w:tcPr>
            <w:tcW w:w="1747" w:type="dxa"/>
          </w:tcPr>
          <w:p w14:paraId="281823FC" w14:textId="203E1C28" w:rsidR="00B51CD9" w:rsidRDefault="00B51CD9">
            <w:r>
              <w:t>…</w:t>
            </w:r>
          </w:p>
        </w:tc>
        <w:tc>
          <w:tcPr>
            <w:tcW w:w="1833" w:type="dxa"/>
          </w:tcPr>
          <w:p w14:paraId="4129433A" w14:textId="77777777" w:rsidR="00B51CD9" w:rsidRDefault="00B51CD9"/>
        </w:tc>
        <w:tc>
          <w:tcPr>
            <w:tcW w:w="1868" w:type="dxa"/>
          </w:tcPr>
          <w:p w14:paraId="6704E940" w14:textId="77777777" w:rsidR="00B51CD9" w:rsidRDefault="00B51CD9"/>
        </w:tc>
        <w:tc>
          <w:tcPr>
            <w:tcW w:w="1835" w:type="dxa"/>
          </w:tcPr>
          <w:p w14:paraId="42752CA5" w14:textId="77777777" w:rsidR="00B51CD9" w:rsidRDefault="00B51CD9"/>
        </w:tc>
        <w:tc>
          <w:tcPr>
            <w:tcW w:w="1573" w:type="dxa"/>
          </w:tcPr>
          <w:p w14:paraId="25BE20D7" w14:textId="77777777" w:rsidR="00B51CD9" w:rsidRDefault="00B51CD9"/>
        </w:tc>
      </w:tr>
    </w:tbl>
    <w:p w14:paraId="0DFFED44" w14:textId="4FCB84DE" w:rsidR="008A2230" w:rsidRDefault="00000000">
      <w:pPr>
        <w:pStyle w:val="Ttulo2"/>
      </w:pPr>
      <w:r>
        <w:t>Accuracy Calculation</w:t>
      </w:r>
    </w:p>
    <w:p w14:paraId="2E3E0C2A" w14:textId="77777777" w:rsidR="008A2230" w:rsidRDefault="00000000">
      <w:r>
        <w:t>Total number of test images: __________</w:t>
      </w:r>
    </w:p>
    <w:p w14:paraId="1D658585" w14:textId="77777777" w:rsidR="008A2230" w:rsidRDefault="00000000">
      <w:r>
        <w:t>Number of correct predictions: __________</w:t>
      </w:r>
    </w:p>
    <w:p w14:paraId="5AC0061F" w14:textId="77777777" w:rsidR="008A2230" w:rsidRDefault="00000000">
      <w:r>
        <w:t>Accuracy (%): __________</w:t>
      </w:r>
    </w:p>
    <w:p w14:paraId="13B7C60E" w14:textId="77777777" w:rsidR="008A2230" w:rsidRDefault="00000000">
      <w:pPr>
        <w:pStyle w:val="Ttulo2"/>
      </w:pPr>
      <w:r>
        <w:t>Graph: Training Images vs Accuracy</w:t>
      </w:r>
    </w:p>
    <w:p w14:paraId="0C35C50E" w14:textId="77777777" w:rsidR="008A2230" w:rsidRDefault="00000000">
      <w:r>
        <w:t>Draw a graph with the number of training images on the X-axis and accuracy (%) on the Y-axis.</w:t>
      </w:r>
    </w:p>
    <w:p w14:paraId="05D565E2" w14:textId="77777777" w:rsidR="008A2230" w:rsidRDefault="00000000">
      <w:r>
        <w:t>Use your results to plot at least three data points.</w:t>
      </w:r>
    </w:p>
    <w:p w14:paraId="66B240A1" w14:textId="77777777" w:rsidR="008A2230" w:rsidRDefault="00000000">
      <w:pPr>
        <w:pStyle w:val="Ttulo2"/>
      </w:pPr>
      <w:r>
        <w:t>Reflection Questions</w:t>
      </w:r>
    </w:p>
    <w:p w14:paraId="3BE69428" w14:textId="29FB2648" w:rsidR="00B51CD9" w:rsidRPr="00B51CD9" w:rsidRDefault="00000000" w:rsidP="00B51CD9">
      <w:pPr>
        <w:pStyle w:val="NormalWeb"/>
        <w:spacing w:before="0" w:beforeAutospacing="0" w:after="200" w:afterAutospacing="0"/>
        <w:rPr>
          <w:lang w:val="en-US"/>
        </w:rPr>
      </w:pPr>
      <w:r w:rsidRPr="00B51CD9">
        <w:rPr>
          <w:lang w:val="en-US"/>
        </w:rPr>
        <w:t xml:space="preserve">1. </w:t>
      </w:r>
      <w:r w:rsidR="00B51CD9" w:rsidRPr="00B51CD9">
        <w:rPr>
          <w:rFonts w:ascii="Cambria" w:hAnsi="Cambria"/>
          <w:color w:val="000000"/>
          <w:sz w:val="22"/>
          <w:szCs w:val="22"/>
          <w:lang w:val="en-US"/>
        </w:rPr>
        <w:t>How accurate was your AI model?</w:t>
      </w:r>
      <w:r w:rsidR="00B51CD9" w:rsidRPr="00B51CD9">
        <w:rPr>
          <w:rFonts w:ascii="Cambria" w:hAnsi="Cambria"/>
          <w:color w:val="000000"/>
          <w:sz w:val="22"/>
          <w:szCs w:val="22"/>
          <w:lang w:val="en-US"/>
        </w:rPr>
        <w:br/>
      </w:r>
      <w:r w:rsidR="00B51CD9" w:rsidRPr="00B51CD9">
        <w:rPr>
          <w:rStyle w:val="apple-tab-span"/>
          <w:rFonts w:ascii="Cambria" w:hAnsi="Cambria"/>
          <w:color w:val="000000"/>
          <w:sz w:val="22"/>
          <w:szCs w:val="22"/>
          <w:lang w:val="en-US"/>
        </w:rPr>
        <w:tab/>
      </w:r>
      <w:r w:rsidR="00B51CD9" w:rsidRPr="00B51CD9">
        <w:rPr>
          <w:rFonts w:ascii="Segoe UI Symbol" w:hAnsi="Segoe UI Symbol" w:cs="Segoe UI Symbol"/>
          <w:color w:val="000000"/>
          <w:sz w:val="22"/>
          <w:szCs w:val="22"/>
          <w:lang w:val="en-US"/>
        </w:rPr>
        <w:t>☐</w:t>
      </w:r>
      <w:r w:rsidR="00B51CD9" w:rsidRPr="00B51CD9">
        <w:rPr>
          <w:rFonts w:ascii="Cambria" w:hAnsi="Cambria"/>
          <w:color w:val="000000"/>
          <w:sz w:val="22"/>
          <w:szCs w:val="22"/>
          <w:lang w:val="en-US"/>
        </w:rPr>
        <w:t xml:space="preserve"> Very accurate</w:t>
      </w:r>
      <w:r w:rsidR="00B51CD9" w:rsidRPr="00B51CD9">
        <w:rPr>
          <w:rStyle w:val="apple-tab-span"/>
          <w:rFonts w:ascii="Cambria" w:hAnsi="Cambria"/>
          <w:color w:val="000000"/>
          <w:sz w:val="22"/>
          <w:szCs w:val="22"/>
          <w:lang w:val="en-US"/>
        </w:rPr>
        <w:tab/>
      </w:r>
      <w:r w:rsidR="00B51CD9" w:rsidRPr="00B51CD9">
        <w:rPr>
          <w:rFonts w:ascii="Segoe UI Symbol" w:hAnsi="Segoe UI Symbol" w:cs="Segoe UI Symbol"/>
          <w:color w:val="000000"/>
          <w:sz w:val="22"/>
          <w:szCs w:val="22"/>
          <w:lang w:val="en-US"/>
        </w:rPr>
        <w:t>☐</w:t>
      </w:r>
      <w:r w:rsidR="00B51CD9" w:rsidRPr="00B51CD9">
        <w:rPr>
          <w:rFonts w:ascii="Cambria" w:hAnsi="Cambria"/>
          <w:color w:val="000000"/>
          <w:sz w:val="22"/>
          <w:szCs w:val="22"/>
          <w:lang w:val="en-US"/>
        </w:rPr>
        <w:t xml:space="preserve"> Some mistakes</w:t>
      </w:r>
      <w:r w:rsidR="00B51CD9" w:rsidRPr="00B51CD9">
        <w:rPr>
          <w:rStyle w:val="apple-tab-span"/>
          <w:rFonts w:ascii="Cambria" w:hAnsi="Cambria"/>
          <w:color w:val="000000"/>
          <w:sz w:val="22"/>
          <w:szCs w:val="22"/>
          <w:lang w:val="en-US"/>
        </w:rPr>
        <w:tab/>
      </w:r>
      <w:r w:rsidR="00B51CD9" w:rsidRPr="00B51CD9">
        <w:rPr>
          <w:rFonts w:ascii="Segoe UI Symbol" w:hAnsi="Segoe UI Symbol" w:cs="Segoe UI Symbol"/>
          <w:color w:val="000000"/>
          <w:sz w:val="22"/>
          <w:szCs w:val="22"/>
          <w:lang w:val="en-US"/>
        </w:rPr>
        <w:t>☐</w:t>
      </w:r>
      <w:r w:rsidR="00B51CD9" w:rsidRPr="00B51CD9">
        <w:rPr>
          <w:rFonts w:ascii="Cambria" w:hAnsi="Cambria"/>
          <w:color w:val="000000"/>
          <w:sz w:val="22"/>
          <w:szCs w:val="22"/>
          <w:lang w:val="en-US"/>
        </w:rPr>
        <w:t xml:space="preserve"> Many mistakes</w:t>
      </w:r>
    </w:p>
    <w:p w14:paraId="5F663CCC" w14:textId="70C5C400" w:rsidR="008A2230" w:rsidRDefault="00B51CD9">
      <w:r>
        <w:t xml:space="preserve">2. </w:t>
      </w:r>
      <w:r w:rsidR="00000000">
        <w:t>When did your model make errors?</w:t>
      </w:r>
      <w:r>
        <w:t xml:space="preserve"> Were </w:t>
      </w:r>
      <w:r>
        <w:rPr>
          <w:rFonts w:ascii="Cambria" w:hAnsi="Cambria"/>
          <w:color w:val="000000"/>
        </w:rPr>
        <w:t>there any patterns in the mistakes? (e.g., blurry images, similar-looking classes)</w:t>
      </w:r>
    </w:p>
    <w:p w14:paraId="703755EB" w14:textId="77777777" w:rsidR="008A2230" w:rsidRDefault="00000000">
      <w:r>
        <w:t>________________________________________________________________________________</w:t>
      </w:r>
    </w:p>
    <w:p w14:paraId="15E80339" w14:textId="1E43492A" w:rsidR="008A2230" w:rsidRDefault="00B51CD9">
      <w:r>
        <w:t>3</w:t>
      </w:r>
      <w:r w:rsidR="00000000">
        <w:t>. Why do you think those mistakes happened?</w:t>
      </w:r>
    </w:p>
    <w:p w14:paraId="00D05616" w14:textId="77777777" w:rsidR="008A2230" w:rsidRDefault="00000000">
      <w:r>
        <w:t>________________________________________________________________________________</w:t>
      </w:r>
    </w:p>
    <w:p w14:paraId="53833C31" w14:textId="305F73A1" w:rsidR="008A2230" w:rsidRDefault="00B51CD9">
      <w:r>
        <w:t>4</w:t>
      </w:r>
      <w:r w:rsidR="00000000">
        <w:t>. What could be changed to improve accuracy?</w:t>
      </w:r>
    </w:p>
    <w:p w14:paraId="6CA91877" w14:textId="77777777" w:rsidR="008A2230" w:rsidRDefault="00000000">
      <w:r>
        <w:t>________________________________________________________________________________</w:t>
      </w:r>
    </w:p>
    <w:sectPr w:rsidR="008A223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mmarc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mmarc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7454934">
    <w:abstractNumId w:val="8"/>
  </w:num>
  <w:num w:numId="2" w16cid:durableId="1679700301">
    <w:abstractNumId w:val="6"/>
  </w:num>
  <w:num w:numId="3" w16cid:durableId="1410418553">
    <w:abstractNumId w:val="5"/>
  </w:num>
  <w:num w:numId="4" w16cid:durableId="1065569642">
    <w:abstractNumId w:val="4"/>
  </w:num>
  <w:num w:numId="5" w16cid:durableId="665472481">
    <w:abstractNumId w:val="7"/>
  </w:num>
  <w:num w:numId="6" w16cid:durableId="86928128">
    <w:abstractNumId w:val="3"/>
  </w:num>
  <w:num w:numId="7" w16cid:durableId="583340754">
    <w:abstractNumId w:val="2"/>
  </w:num>
  <w:num w:numId="8" w16cid:durableId="729840074">
    <w:abstractNumId w:val="1"/>
  </w:num>
  <w:num w:numId="9" w16cid:durableId="1025326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A2230"/>
    <w:rsid w:val="00AA1D8D"/>
    <w:rsid w:val="00B47730"/>
    <w:rsid w:val="00B51CD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1A7CA"/>
  <w14:defaultImageDpi w14:val="300"/>
  <w15:docId w15:val="{C2877691-DCBF-EF4D-B0E4-D4A031AB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618BF"/>
  </w:style>
  <w:style w:type="paragraph" w:styleId="Rodap">
    <w:name w:val="footer"/>
    <w:basedOn w:val="Normal"/>
    <w:link w:val="Rodap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99"/>
    <w:unhideWhenUsed/>
    <w:rsid w:val="00AA1D8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AA1D8D"/>
  </w:style>
  <w:style w:type="paragraph" w:styleId="Corpodetexto2">
    <w:name w:val="Body Text 2"/>
    <w:basedOn w:val="Normal"/>
    <w:link w:val="Corpodetexto2Carter"/>
    <w:uiPriority w:val="99"/>
    <w:unhideWhenUsed/>
    <w:rsid w:val="00AA1D8D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AA1D8D"/>
  </w:style>
  <w:style w:type="paragraph" w:styleId="Corpodetexto3">
    <w:name w:val="Body Text 3"/>
    <w:basedOn w:val="Normal"/>
    <w:link w:val="Corpodetexto3Car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mmarc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ar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arter"/>
    <w:uiPriority w:val="29"/>
    <w:qFormat/>
    <w:rsid w:val="00FC693F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FC693F"/>
    <w:rPr>
      <w:b/>
      <w:bCs/>
    </w:rPr>
  </w:style>
  <w:style w:type="character" w:styleId="nfase">
    <w:name w:val="Emphasis"/>
    <w:basedOn w:val="Tipodeletrapredefinidodopargraf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Discreta">
    <w:name w:val="Subtle Emphasis"/>
    <w:basedOn w:val="Tipodeletrapredefinidodopargraf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Tipodeletrapredefinidodopargraf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FC693F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elha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Cor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Cor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Cor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Cor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Cor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Cor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Cor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Cor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Cor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Cor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Cor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Cor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elha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elhaClara-Cor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elhaClara-Cor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elhaClara-Cor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elhaClara-Cor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elhaClara-Cor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elhaClara-Cor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Cor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Cor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Cor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Cor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Cor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Cor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elha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Mdia1-Cor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Mdia1-Cor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Mdia1-Cor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Mdia1-Cor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Mdia1-Cor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Mdia1-Cor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elhaMdia3-Cor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elhaMdia3-Cor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elhaMdia3-Cor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elhaMdia3-Cor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Cor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Cor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Cor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Cor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Cor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Cor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Colorido-Cor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Cor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Cor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Cor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Cor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Cor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Cor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elha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Colorida-Cor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Colorida-Cor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Colorida-Cor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Colorida-Cor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Colorida-Cor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Colorida-Cor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B51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apple-tab-span">
    <w:name w:val="apple-tab-span"/>
    <w:basedOn w:val="Tipodeletrapredefinidodopargrafo"/>
    <w:rsid w:val="00B51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755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Marina CCR. Silva</cp:lastModifiedBy>
  <cp:revision>2</cp:revision>
  <dcterms:created xsi:type="dcterms:W3CDTF">2013-12-23T23:15:00Z</dcterms:created>
  <dcterms:modified xsi:type="dcterms:W3CDTF">2025-10-18T21:49:00Z</dcterms:modified>
  <cp:category/>
</cp:coreProperties>
</file>