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Session 4 – Debate Prompt Cards</w:t>
      </w:r>
    </w:p>
    <w:p>
      <w:r>
        <w:t>Use these debate prompts to guide your discussion on the ethical implications of using AI in science. Each card presents a question or statement to help you explore different perspectives.</w:t>
      </w:r>
    </w:p>
    <w:p>
      <w:pPr>
        <w:pStyle w:val="Heading2"/>
      </w:pPr>
      <w:r>
        <w:t>Prompt 1</w:t>
      </w:r>
    </w:p>
    <w:p>
      <w:r>
        <w:t>Can AI replace human scientists in the lab? Why or why not?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Prompt 2</w:t>
      </w:r>
    </w:p>
    <w:p>
      <w:r>
        <w:t>Who is responsible when AI makes a mistake in scientific analysis?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Prompt 3</w:t>
      </w:r>
    </w:p>
    <w:p>
      <w:r>
        <w:t>Should AI be allowed to make decisions without human supervision?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Prompt 4</w:t>
      </w:r>
    </w:p>
    <w:p>
      <w:r>
        <w:t>What are the risks of using biased datasets in AI training?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Prompt 5</w:t>
      </w:r>
    </w:p>
    <w:p>
      <w:r>
        <w:t>Can AI improve fairness in science, or does it create new inequalities?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Prompt 6</w:t>
      </w:r>
    </w:p>
    <w:p>
      <w:r>
        <w:t>How can we ensure transparency in AI decision-making?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Prompt 7</w:t>
      </w:r>
    </w:p>
    <w:p>
      <w:r>
        <w:t>Should students learn how to train and test AI models in school?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Prompt 8</w:t>
      </w:r>
    </w:p>
    <w:p>
      <w:r>
        <w:t>Is it ethical to use AI in medical diagnosis without a human review?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Prompt 9</w:t>
      </w:r>
    </w:p>
    <w:p>
      <w:r>
        <w:t>What role should governments play in regulating scientific AI tools?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p>
      <w:pPr>
        <w:pStyle w:val="Heading2"/>
      </w:pPr>
      <w:r>
        <w:t>Prompt 10</w:t>
      </w:r>
    </w:p>
    <w:p>
      <w:r>
        <w:t>How can international collaboration improve the ethics of AI in science?</w:t>
      </w:r>
    </w:p>
    <w:p>
      <w:r>
        <w:t>Notes:</w:t>
      </w:r>
    </w:p>
    <w:p>
      <w:r>
        <w:t>________________________________________________________________________________</w:t>
      </w:r>
    </w:p>
    <w:p>
      <w:r>
        <w:t>________________________________________________________________________________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